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1501960" name="019de2cb-4ed0-7a11-a83d-fb58df73c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034281" name="019de2cb-4ed0-7a11-a83d-fb58df73c32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Gang / Küche / Büro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6439749" name="019de2d3-431e-7ad7-bc05-cf136c969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300725" name="019de2d3-431e-7ad7-bc05-cf136c96972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839318" name="019de2df-ef5a-714d-8bec-7ac2d455e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547780" name="019de2df-ef5a-714d-8bec-7ac2d455ee3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9329594" name="019de2e4-b968-7f4c-be5a-8714db19c6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341979" name="019de2e4-b968-7f4c-be5a-8714db19c67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580508" name="019de2fb-8434-7319-aa9d-834c6e212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793493" name="019de2fb-8434-7319-aa9d-834c6e2122b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503261" name="019de2f0-acb9-7b0a-85f1-be8e4e58b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910280" name="019de2f0-acb9-7b0a-85f1-be8e4e58be9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197953" name="019de2e1-19b6-768f-9e3f-4e80e7a8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44598" name="019de2e1-19b6-768f-9e3f-4e80e7a819d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3702388" name="019de2e9-a8a4-75e6-bb70-e24956a96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73084" name="019de2e9-a8a4-75e6-bb70-e24956a963d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856750" name="019de2f6-f0ba-7777-9822-18d7c854e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24224" name="019de2f6-f0ba-7777-9822-18d7c854ee5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759486" name="019de305-6c18-774d-baca-ac3e6db413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725504" name="019de305-6c18-774d-baca-ac3e6db4136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0780030" name="019de308-82b7-76e1-9ba7-a4514a82a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096717" name="019de308-82b7-76e1-9ba7-a4514a82ad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0849648" name="019de309-b5db-771e-9409-5aecd71d7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017541" name="019de309-b5db-771e-9409-5aecd71d70e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495825" name="019de30b-a996-722d-952d-1ed32da4d6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780712" name="019de30b-a996-722d-952d-1ed32da4d6f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Gang / Küche / Büro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7172890" name="019de2d9-0e44-74b1-9f03-f3ee5fdcb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808473" name="019de2d9-0e44-74b1-9f03-f3ee5fdcbb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934336" name="019de2db-9f3f-7f2c-8753-6b25275d1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991956" name="019de2db-9f3f-7f2c-8753-6b25275d199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6491176" name="019de2dc-e846-76eb-ac01-505c67f09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802501" name="019de2dc-e846-76eb-ac01-505c67f0976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7627114" name="019de2e3-f7e9-742d-8f01-e936d7ec66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971382" name="019de2e3-f7e9-742d-8f01-e936d7ec66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609221" name="019de2f7-a0d2-7ad6-bc76-6b1a5b5a2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740741" name="019de2f7-a0d2-7ad6-bc76-6b1a5b5a2d1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4962797" name="019de301-fd90-7250-be01-72bf16a36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804831" name="019de301-fd90-7250-be01-72bf16a36fb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679834" name="019de2e8-17e0-7889-96f3-77e80a09d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315108" name="019de2e8-17e0-7889-96f3-77e80a09d66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8683185" name="019de2eb-4018-7eb5-a868-6a617c59c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010554" name="019de2eb-4018-7eb5-a868-6a617c59cb3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5115764" name="019de2f8-d01c-7aee-ac25-2be2bbd03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645492" name="019de2f8-d01c-7aee-ac25-2be2bbd030e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271774" name="019de2fa-016e-756f-8249-296a786de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345807" name="019de2fa-016e-756f-8249-296a786de57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12, 6215 Beromünster</w:t>
          </w:r>
        </w:p>
        <w:p>
          <w:pPr>
            <w:spacing w:before="0" w:after="0"/>
          </w:pPr>
          <w:r>
            <w:t>DN 804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